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泰州校区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李澄琦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71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食品211;食品212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生制药213;生制药214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